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013 Hip-Hop Ювенали 1 Solo Початківці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Аліна Лисікова</w:t>
      </w:r>
    </w:p>
    <w:p>
      <w:pPr>
        <w:spacing w:before="0" w:after="0"/>
      </w:pPr>
      <w:r>
        <w:t>C - Тетяна Ворона</w:t>
      </w:r>
    </w:p>
    <w:p>
      <w:pPr>
        <w:spacing w:before="0" w:after="0"/>
      </w:pPr>
      <w:r>
        <w:t>D - Ольга Яковлєва</w:t>
      </w:r>
    </w:p>
    <w:p>
      <w:pPr>
        <w:spacing w:before="0" w:after="0"/>
      </w:pPr>
      <w:r>
        <w:t>E - Рижкова Олена</w:t>
      </w:r>
    </w:p>
    <w:p>
      <w:pPr>
        <w:spacing w:before="0" w:after="0"/>
      </w:pPr>
      <w:r>
        <w:t>F - Анастасія Оріна</w:t>
      </w:r>
    </w:p>
    <w:p>
      <w:pPr>
        <w:spacing w:before="0" w:after="0"/>
      </w:pPr>
      <w:r>
        <w:t>G - Олена Рубан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#231 Злата Антоненко - 1 місце</w:t>
      </w:r>
    </w:p>
    <w:p>
      <w:pPr>
        <w:pStyle w:val="ListNumber"/>
      </w:pPr>
      <w:r>
        <w:t>#229 Анна Щербина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231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229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